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Гигиена питания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Гигиена питания | Записей: 1 | Кейс: 1 | Вопросов: 12</w:t>
      </w:r>
    </w:p>
    <w:p>
      <w:r>
        <w:br w:type="page"/>
      </w:r>
    </w:p>
    <w:p>
      <w:pPr>
        <w:pStyle w:val="Heading1"/>
      </w:pPr>
      <w:r>
        <w:t>Гигиена питания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Гигиена питания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Спланировать и провести оценку состояния питания юношей и девушек в возрасте 16-17 лет, обучающихся в спортивной школе-интернате в период умеренного тренировочного режима (суточные энергозатраты 2800 ккал). Наметить основные направления коррекции фактического питания.</w:t>
      </w:r>
    </w:p>
    <w:p>
      <w:pPr>
        <w:pStyle w:val="Heading2"/>
      </w:pPr>
      <w:r>
        <w:t>1. Оценка ситуации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В качестве методов изучения фактического питания следует выбрать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метод записи (дневник питания)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24-часового воспроизведения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частоты использования пищевых продуктов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анализ меню-раскладок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анкетный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лабораторный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анализ меню-раскладок; анкетный</w:t>
      </w:r>
    </w:p>
    <w:p>
      <w:pPr>
        <w:ind w:left="504"/>
      </w:pPr>
      <w:r>
        <w:rPr>
          <w:b w:val="0"/>
          <w:i/>
        </w:rPr>
        <w:t>В качестве методов изучения организованного фактического питания следует выбрать: анализ меню-раскладок (как основной).</w:t>
        <w:br/>
        <w:br/>
        <w:t>Королев А.А. Гигиена питания. Руководство для врачей. - ГЭОТАР-Медиа, 2016. - 624 с. ISBN 978-5-9704-3706-3, стр. 399-402.</w:t>
        <w:br/>
        <w:br/>
      </w:r>
      <w:hyperlink r:id="rId9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В качестве методов изучения организованного фактического питания следует выбрать: анкетный (как дополнительный).</w:t>
        <w:br/>
        <w:br/>
        <w:t>Королев А.А. Гигиена питания. Руководство для врачей. - ГЭОТАР-Медиа, 2016. - 624 с. ISBN 978-5-9704-3706-3, стр. 399-402.</w:t>
        <w:br/>
        <w:br/>
      </w:r>
      <w:hyperlink r:id="rId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изучения пищевого статуса целесообразно использовать неинвазивные методики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диагностика клинических симптомов гиповитаминозных состояний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расчет индекса атерогенности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расчет индекса массы тела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оценка ФАД-эффекта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расчет отношения окружности талии к окружности бедер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оценка содержания микронутриентов в слюне и моче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диагностика клинических симптомов гиповитаминозных состояний; расчет индекса массы тела; расчет отношения окружности талии к окружности бедер; оценка содержания микронутриентов в слюне и моче</w:t>
      </w:r>
    </w:p>
    <w:p>
      <w:pPr>
        <w:ind w:left="504"/>
      </w:pPr>
      <w:r>
        <w:rPr>
          <w:b w:val="0"/>
          <w:i/>
        </w:rPr>
        <w:t>Для изучения пищевого статуса целесообразно использовать неинвазивные методики: диагностика клинических симптомов гиповитаминозных состояний.</w:t>
        <w:br/>
        <w:br/>
        <w:t>Королев А.А. Гигиена питания. Руководство для врачей. - ГЭОТАР-Медиа, 2016. - 624 с. ISBN 978-5-9704-3706-3, стр. 402-418.</w:t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изучения пищевого статуса целесообразно использовать неинвазивные методики: расчет индекса массы тела.</w:t>
        <w:br/>
        <w:br/>
        <w:t>Королев А.А. Гигиена питания. Руководство для врачей. - ГЭОТАР-Медиа, 2016. - 624 с. ISBN 978-5-9704-3706-3, стр. 402-418.</w:t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изучения пищевого статуса целесообразно использовать неинвазивные методики: расчет отношения окружности талии к окружности бедер.</w:t>
        <w:br/>
        <w:br/>
        <w:t>Королев А.А. Гигиена питания. Руководство для врачей. - ГЭОТАР-Медиа, 2016. - 624 с. ISBN 978-5-9704-3706-3, стр. 402-418.</w:t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изучения пищевого статуса целесообразно использовать неинвазивные методики: оценка содержания микронутриентов в слюне и моче.</w:t>
        <w:br/>
        <w:br/>
        <w:t>Королев А.А. Гигиена питания. Руководство для врачей. - ГЭОТАР-Медиа, 2016. - 624 с. ISBN 978-5-9704-3706-3, стр. 402-418.</w:t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При изучении данных медицинских обследований (диспансеризаций) обучающихся необходимо оценить лабораторные показатели пищевого статуса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глюкоза в сыворотке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холестерин в сыворотке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количество тромбоцитов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уровень гемоглобина и количество эритроцитов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лейкоцитарная формула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кальций и активность щелочной фосфатазы в сыворотке крови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холестерин в сыворотке крови; уровень гемоглобина и количество эритроцитов; кальций и активность щелочной фосфатазы в сыворотке крови</w:t>
      </w:r>
    </w:p>
    <w:p>
      <w:pPr>
        <w:ind w:left="504"/>
      </w:pPr>
      <w:r>
        <w:rPr>
          <w:b w:val="0"/>
          <w:i/>
        </w:rPr>
        <w:t>При изучении данных медицинских обследований (диспансеризаций) обучающихся необходимо оценить лабораторные показатели пищевого статуса: Холестерин в сыворотке крови.</w:t>
        <w:br/>
        <w:br/>
        <w:t>Королев А.А. Гигиена питания. Руководство для врачей. - ГЭОТАР-Медиа, 2016. - 624 с. ISBN 978-5-9704-3706-3, стр. 402-418.</w:t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изучении данных медицинских обследований (диспансеризаций) обучающихся необходимо оценить лабораторные показатели пищевого статуса: Уровень гемоглобина и количество эритроцитов.</w:t>
        <w:br/>
        <w:br/>
        <w:t>Королев А.А. Гигиена питания. Руководство для врачей. - ГЭОТАР-Медиа, 2016. - 624 с. ISBN 978-5-9704-3706-3, стр. 402-418.</w:t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изучении данных медицинских обследований (диспансеризаций) обучающихся необходимо оценить лабораторные показатели пищевого статуса: Кальций и активность щелочной фосфатазы в сыворотке крови.</w:t>
        <w:br/>
        <w:br/>
        <w:t>Королев А.А. Гигиена питания. Руководство для врачей. - ГЭОТАР-Медиа, 2016. - 624 с. ISBN 978-5-9704-3706-3, стр. 402-418.</w:t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5. Дополнительная информация</w:t>
      </w:r>
    </w:p>
    <w:p>
      <w:pPr>
        <w:spacing w:after="58"/>
      </w:pPr>
      <w:r>
        <w:rPr>
          <w:b w:val="0"/>
          <w:i w:val="0"/>
        </w:rPr>
        <w:t>При анализе данных фактического питания в части продуктового набора (на одного человека) установлено:</w:t>
      </w:r>
    </w:p>
    <w:p>
      <w:pPr>
        <w:spacing w:after="58"/>
      </w:pPr>
      <w:r>
        <w:rPr>
          <w:b w:val="0"/>
          <w:i w:val="0"/>
        </w:rPr>
        <w:t>* Хлеб включается в рацион ежедневно в регламентированном количестве, из которого фактически употребляется 60-80 г.</w:t>
      </w:r>
    </w:p>
    <w:p>
      <w:pPr>
        <w:spacing w:after="58"/>
      </w:pPr>
      <w:r>
        <w:rPr>
          <w:b w:val="0"/>
          <w:i w:val="0"/>
        </w:rPr>
        <w:t>* Крупяные гарниры представлены в рационе 3 раза в неделю, гарниры из макаронных изделий – 4 раза в неделю.</w:t>
      </w:r>
    </w:p>
    <w:p>
      <w:pPr>
        <w:spacing w:after="58"/>
      </w:pPr>
      <w:r>
        <w:rPr>
          <w:b w:val="0"/>
          <w:i w:val="0"/>
        </w:rPr>
        <w:t>* Сахар включается в рацион ежедневно в количестве 80 г для добавления в напитки и блюда.</w:t>
      </w:r>
    </w:p>
    <w:p>
      <w:pPr>
        <w:spacing w:after="58"/>
      </w:pPr>
      <w:r>
        <w:rPr>
          <w:b w:val="0"/>
          <w:i w:val="0"/>
        </w:rPr>
        <w:t>* Ежедневно в рацион включается сдобная выпечка с различными сладкими наполнителями.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При указанной структуре зерновых продуктов и сахара в рационе в неоптимальном количестве могут поступать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моно-дисахариды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транс-изомеры жирных кислот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тиамин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биофлавоноиды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пищевые волокна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аскорбиновая кислота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моно-дисахариды; транс-изомеры жирных кислот; тиамин; пищевые волокна</w:t>
      </w:r>
    </w:p>
    <w:p>
      <w:pPr>
        <w:ind w:left="504"/>
      </w:pPr>
      <w:r>
        <w:rPr>
          <w:b w:val="0"/>
          <w:i/>
        </w:rPr>
        <w:t>При указанной структуре зерновых продуктов и сахара в рационе в неоптимальном количестве могут поступать: моно-дисахариды (сахар, сдобная выпечка со сладкими наполнителями).</w:t>
        <w:br/>
        <w:br/>
        <w:t>Королев А.А. Гигиена питания. Руководство для врачей. - ГЭОТАР-Медиа, 2016. - 624 с. ISBN 978-5-9704-3706-3, стр. 66-80.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указанной структуре зерновых продуктов и сахара в рационе в неоптимальном количестве могут поступать: транс-изомеры жирных кислот (сдобная выпечка).</w:t>
        <w:br/>
        <w:br/>
        <w:t>Королев А.А. Гигиена питания. Руководство для врачей. - ГЭОТАР-Медиа, 2016. - 624 с.  ISBN 978-5-9704-3706-3, стр. 64-65.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указанной структуре зерновых продуктов и сахара в рационе в неоптимальном количестве могут поступать: тиамин (хлеб, крупы).</w:t>
        <w:br/>
        <w:br/>
        <w:t>Королев А.А. Гигиена питания. Руководство для врачей. - ГЭОТАР-Медиа, 2016. - 624 с. ISBN 978-5-9704-3706-3, стр. 199-205.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указанной структуре зерновых продуктов и сахара в рационе в неоптимальном количестве могут поступать: пищевые волокна (хлеб, крупы).</w:t>
        <w:br/>
        <w:br/>
        <w:t>Королев А.А. Гигиена питания. Руководство для врачей. - ГЭОТАР-Медиа, 2016. - 624 с. ISBN 978-5-9704-3706-3, стр. 199-205.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7. Дополнительная информация</w:t>
      </w:r>
    </w:p>
    <w:p>
      <w:pPr>
        <w:spacing w:after="58"/>
      </w:pPr>
      <w:r>
        <w:rPr>
          <w:b w:val="0"/>
          <w:i w:val="0"/>
        </w:rPr>
        <w:t>При анализе данных фактического питания в части продуктового набора (на одного человека) установлено:</w:t>
      </w:r>
    </w:p>
    <w:p>
      <w:pPr>
        <w:spacing w:after="58"/>
      </w:pPr>
      <w:r>
        <w:rPr>
          <w:b w:val="0"/>
          <w:i w:val="0"/>
        </w:rPr>
        <w:t>* Ежедневное употребление молока и жидких молочных продуктов составляет 200 г.</w:t>
      </w:r>
    </w:p>
    <w:p>
      <w:pPr>
        <w:spacing w:after="58"/>
      </w:pPr>
      <w:r>
        <w:rPr>
          <w:b w:val="0"/>
          <w:i w:val="0"/>
        </w:rPr>
        <w:t>* Творог обезжиренный включается в рацион 2 раза в неделю, сыр плавленый 50 % жирности – 4 раза.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При указанной структуре молочной группы продуктов в рационе в неоптимальном количестве могут поступать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рибофлавин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железо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кальций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ретинол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полиненасыщенные жирные кислоты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короткоцепочечные жирные кислоты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рибофлавин; кальций; ретинол; короткоцепочечные жирные кислоты</w:t>
      </w:r>
    </w:p>
    <w:p>
      <w:pPr>
        <w:ind w:left="504"/>
      </w:pPr>
      <w:r>
        <w:rPr>
          <w:b w:val="0"/>
          <w:i/>
        </w:rPr>
        <w:t>При указанной структуре молочной группы продуктов в рационе в неоптимальном количестве могут поступать: рибофлавин (молоко).</w:t>
        <w:br/>
        <w:br/>
        <w:t>Королев А.А. Гигиена питания. Руководство для врачей. - ГЭОТАР-Медиа, 2016. - 624 с. ISBN 978-5-9704-3706-3, стр. 218-227.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указанной структуре молочной группы продуктов в рационе в неоптимальном количестве могут поступать: кальций (молоко).</w:t>
        <w:br/>
        <w:br/>
        <w:t>Королев А.А. Гигиена питания. Руководство для врачей. - ГЭОТАР-Медиа, 2016. - 624 с. ISBN 978-5-9704-3706-3, стр. 218-227.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указанной структуре молочной группы продуктов в рационе в неоптимальном количестве могут поступать: ретинол (молоко, обезжиренный творог).</w:t>
        <w:br/>
        <w:br/>
        <w:t>Королев А.А. Гигиена питания. Руководство для врачей. - ГЭОТАР-Медиа, 2016. - 624 с. ISBN 978-5-9704-3706-3, стр. 218-227.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указанной структуре молочной группы продуктов в рационе в неоптимальном количестве могут поступать: короткоцепочечные жирные кислоты (молоко).</w:t>
        <w:br/>
        <w:br/>
        <w:t>Королев А.А. Гигиена питания. Руководство для врачей. - ГЭОТАР-Медиа, 2016. - 624 с. ISBN 978-5-9704-3706-3, стр. 218-227.</w:t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9. Дополнительная информация</w:t>
      </w:r>
    </w:p>
    <w:p>
      <w:pPr>
        <w:spacing w:after="58"/>
      </w:pPr>
      <w:r>
        <w:rPr>
          <w:b w:val="0"/>
          <w:i w:val="0"/>
        </w:rPr>
        <w:t>При анализе данных фактического питания в части продуктового набора (на одного человека) установлено:</w:t>
      </w:r>
    </w:p>
    <w:p>
      <w:pPr>
        <w:spacing w:after="58"/>
      </w:pPr>
      <w:r>
        <w:rPr>
          <w:b w:val="0"/>
          <w:i w:val="0"/>
        </w:rPr>
        <w:t>* Мясо включается в рацион 4 раза в неделю в среднем количестве 100 г.</w:t>
      </w:r>
    </w:p>
    <w:p>
      <w:pPr>
        <w:spacing w:after="58"/>
      </w:pPr>
      <w:r>
        <w:rPr>
          <w:b w:val="0"/>
          <w:i w:val="0"/>
        </w:rPr>
        <w:t>* Птица включается в рацион 5 раз в неделю в среднем количестве 80 г.</w:t>
      </w:r>
    </w:p>
    <w:p>
      <w:pPr>
        <w:spacing w:after="58"/>
      </w:pPr>
      <w:r>
        <w:rPr>
          <w:b w:val="0"/>
          <w:i w:val="0"/>
        </w:rPr>
        <w:t>* Сосиски и пельмени употребляются 2 раза в неделю.</w:t>
      </w:r>
    </w:p>
    <w:p>
      <w:pPr>
        <w:spacing w:after="58"/>
      </w:pPr>
      <w:r>
        <w:rPr>
          <w:b w:val="0"/>
          <w:i w:val="0"/>
        </w:rPr>
        <w:t>* Рыба включается в рацион 1 раз в неделю в виде первого блюда из рыбных консервов.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При указанной структуре мясной и рыбной группы продуктов в рационе в неоптимальном количестве могут поступать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токоферол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ниацин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пиридоксин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железо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кальций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аскорбиновая кислота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ниацин; пиридоксин; железо</w:t>
      </w:r>
    </w:p>
    <w:p>
      <w:pPr>
        <w:ind w:left="504"/>
      </w:pPr>
      <w:r>
        <w:rPr>
          <w:b w:val="0"/>
          <w:i/>
        </w:rPr>
        <w:t>При указанной структуре мясной и рыбной группы продуктов в рационе в неоптимальном количестве могут поступать:</w:t>
        <w:br/>
        <w:br/>
        <w:t>* Ниацин (мясо, рыба)</w:t>
        <w:br/>
        <w:br/>
        <w:t>Королев А.А. Гигиена питания. Руководство для врачей. - ГЭОТАР-Медиа, 2016. - 624 с. ISBN 978-5-9704-3706-3, стр. 230-247.</w:t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указанной структуре мясной и рыбной группы продуктов в рационе в неоптимальном количестве могут поступать:</w:t>
        <w:br/>
        <w:br/>
        <w:t>* Пиридоксин (мясо, рыба)</w:t>
        <w:br/>
        <w:br/>
        <w:t>Королев А.А. Гигиена питания. Руководство для врачей. - ГЭОТАР-Медиа, 2016. - 624 с. ISBN 978-5-9704-3706-3, стр. 230-247.</w:t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указанной структуре мясной и рыбной группы продуктов в рационе в неоптимальном количестве могут поступать:</w:t>
        <w:br/>
        <w:br/>
        <w:t>* Железо (мясо)</w:t>
        <w:br/>
        <w:br/>
        <w:t>Королев А.А. Гигиена питания. Руководство для врачей. - ГЭОТАР-Медиа, 2016. - 624 с. ISBN 978-5-9704-3706-3, стр. 230-237.</w:t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При указанной структуре мясной и рыбной группы продуктов в рационе неоптимальные значения могут иметь маркеры пищевого статуса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кальций + активность щелочной фосфатазы в сыворотке крови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концентрация N-метилникотинамида в суточной моче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ферритин и трансферрин в сыворотке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уровень витамина С в суточной моче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ПАЛФ-эффект в эритроцитах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соотношение токоферола и холестерина в плазме крови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концентрация N-метилникотинамида в суточной моче; ферритин и трансферрин в сыворотке крови; ПАЛФ-эффект в эритроцитах</w:t>
      </w:r>
    </w:p>
    <w:p>
      <w:pPr>
        <w:ind w:left="504"/>
      </w:pPr>
      <w:r>
        <w:rPr>
          <w:b w:val="0"/>
          <w:i/>
        </w:rPr>
        <w:t>При дефицитной структуре мясной и рыбной группы продуктов в рационе неоптимальные значения могут иметь маркеры пищевого статуса:</w:t>
        <w:br/>
        <w:br/>
        <w:t>* Концентрация N-метилникотинамида в суточной моче (маркер ниацина)</w:t>
        <w:br/>
        <w:br/>
        <w:t>Королев А.А. Гигиена питания. Руководство для врачей. - ГЭОТАР-Медиа, 2016. - 624 с. ISBN 978-5-9704-3706-3, стр. 402-418.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дефицитной структуре мясной и рыбной группы продуктов в рационе неоптимальные значения могут иметь маркеры пищевого статуса:</w:t>
        <w:br/>
        <w:br/>
        <w:t>* Ферритин и трансферрин в сыворотке крови (маркеры железа)</w:t>
        <w:br/>
        <w:br/>
        <w:t>Королев А.А. Гигиена питания. Руководство для врачей. - ГЭОТАР-Медиа, 2016. - 624 с. ISBN 978-5-9704-3706-3, стр. 402-418.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дефицитной структуре мясной и рыбной группы продуктов в рационе неоптимальные значения могут иметь маркеры пищевого статуса:</w:t>
        <w:br/>
        <w:br/>
        <w:t>* ПАЛФ-эффект в эритроцитах (маркер пиридоксина)</w:t>
        <w:br/>
        <w:br/>
        <w:t>Королев А.А. Гигиена питания. Руководство для врачей. - ГЭОТАР-Медиа, 2016. - 624 с. ISBN 978-5-9704-3706-3, стр. 402-418.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12. Дополнительная информация</w:t>
      </w:r>
    </w:p>
    <w:p>
      <w:pPr>
        <w:spacing w:after="58"/>
      </w:pPr>
      <w:r>
        <w:rPr>
          <w:b w:val="0"/>
          <w:i w:val="0"/>
        </w:rPr>
        <w:t>При анализе данных фактического питания в части продуктового набора (на одного человека) установлено:</w:t>
      </w:r>
    </w:p>
    <w:p>
      <w:pPr>
        <w:spacing w:after="58"/>
      </w:pPr>
      <w:r>
        <w:rPr>
          <w:b w:val="0"/>
          <w:i w:val="0"/>
        </w:rPr>
        <w:t>* Овощи представлены в рационе 3 раза в неделю в качестве гарниров (способ приготовления – тушение) и 4 раза в неделю в качестве салатов и винегретов при среднем ежедневном употреблении 200 г.</w:t>
      </w:r>
    </w:p>
    <w:p>
      <w:pPr>
        <w:spacing w:after="58"/>
      </w:pPr>
      <w:r>
        <w:rPr>
          <w:b w:val="0"/>
          <w:i w:val="0"/>
        </w:rPr>
        <w:t>* Свежие фрукты включаются в рацион 2 раза в неделю (по 1 яблоку), ежедневно в рационе присутствуют компоты из сухофруктов или ягодные морсы.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При указанной структуре овощей и фруктов в рационе в неоптимальном количестве могут поступать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ретинол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каротиноиды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пищевые волокна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кальций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калий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аскорбиновая кислота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каротиноиды; пищевые волокна; калий; аскорбиновая кислота</w:t>
      </w:r>
    </w:p>
    <w:p>
      <w:pPr>
        <w:ind w:left="504"/>
      </w:pPr>
      <w:r>
        <w:rPr>
          <w:b w:val="0"/>
          <w:i/>
        </w:rPr>
        <w:t>При дефицитной структуре овощей и фруктов в рационе в неоптимальном количестве могут поступать:</w:t>
        <w:br/>
        <w:br/>
        <w:t>* Каротиноиды (овощи, фрукты)</w:t>
        <w:br/>
        <w:br/>
        <w:t>Королев А.А. Гигиена питания. Руководство для врачей. - ГЭОТАР-Медиа, 2016. - 624 с. ISBN 978-5-9704-3706-3, стр. 207-211.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дефицитной структуре овощей и фруктов в рационе в неоптимальном количестве могут поступать:</w:t>
        <w:br/>
        <w:br/>
        <w:t>* Пищевые волокна (овощи, фрукты)</w:t>
        <w:br/>
        <w:br/>
        <w:t>Королев А.А. Гигиена питания. Руководство для врачей. - ГЭОТАР-Медиа, 2016. - 624 с. ISBN 978-5-9704-3706-3, стр. 207-211.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дефицитной структуре овощей и фруктов в рационе в неоптимальном количестве могут поступать:</w:t>
        <w:br/>
        <w:br/>
        <w:t>* Калий (овощи, фрукты)</w:t>
        <w:br/>
        <w:br/>
        <w:t>Королев А.А. Гигиена питания. Руководство для врачей. - ГЭОТАР-Медиа, 2016. - 624 с. ISBN 978-5-9704-3706-3, стр. 207-211.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дефицитной структуре овощей и фруктов в рационе в неоптимальном количестве могут поступать:</w:t>
        <w:br/>
        <w:br/>
        <w:t>* Аскорбиновая кислота (свежие овощи, фрукты)</w:t>
        <w:br/>
        <w:br/>
        <w:t>Королев А.А. Гигиена питания. Руководство для врачей. - ГЭОТАР-Медиа, 2016. - 624 с.  ISBN 978-5-9704-3706-3, стр. 207-211.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14. Дополнительная информация</w:t>
      </w:r>
    </w:p>
    <w:p>
      <w:pPr>
        <w:spacing w:after="58"/>
      </w:pPr>
      <w:r>
        <w:rPr>
          <w:b w:val="0"/>
          <w:i w:val="0"/>
        </w:rPr>
        <w:t>При анализе данных фактического питания в части продуктового набора (на одного человека) установлено:</w:t>
      </w:r>
    </w:p>
    <w:p>
      <w:pPr>
        <w:spacing w:after="58"/>
      </w:pPr>
      <w:r>
        <w:rPr>
          <w:b w:val="0"/>
          <w:i w:val="0"/>
        </w:rPr>
        <w:t>* Масло растительное используется для приготовления блюд и заправки салатов и винегретов ежедневно в количестве 1 столовой ложки.</w:t>
      </w:r>
    </w:p>
    <w:p>
      <w:pPr>
        <w:spacing w:after="58"/>
      </w:pPr>
      <w:r>
        <w:rPr>
          <w:b w:val="0"/>
          <w:i w:val="0"/>
        </w:rPr>
        <w:t>* Сливочное масло включается в рацион 4 раза в неделю в количестве 10 г на хлеб.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При указанной структуре масложировых продуктов в рационе в неоптимальном количестве могут поступать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токоферол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полиненасыщенные жирные кислоты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ретинол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рибофлавин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короткоцепочечные жирные кислоты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фитостерины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токоферол; полиненасыщенные жирные кислоты; ретинол; короткоцепочечные жирные кислоты; фитостерины</w:t>
      </w:r>
    </w:p>
    <w:p>
      <w:pPr>
        <w:ind w:left="504"/>
      </w:pPr>
      <w:r>
        <w:rPr>
          <w:b w:val="0"/>
          <w:i/>
        </w:rPr>
        <w:t>При дефицитной структуре масложировых продуктов в рационе в неоптимальном количестве могут поступать:</w:t>
        <w:br/>
        <w:br/>
        <w:t>* Токоферол (растительное масло)</w:t>
        <w:br/>
        <w:br/>
        <w:t>Королев А.А. Гигиена питания. Руководство для врачей. - ГЭОТАР-Медиа, 2016. - 624 с. ISBN 978-5-9704-3706-3, стр. 212-217.</w:t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дефицитной структуре масложировых продуктов в рационе в неоптимальном количестве могут поступать:</w:t>
        <w:br/>
        <w:br/>
        <w:t>* Полиненасыщенные жирные кислоты (растительное масло)</w:t>
        <w:br/>
        <w:br/>
        <w:t>Королев А.А. Гигиена питания. Руководство для врачей. - ГЭОТАР-Медиа, 2016. - 624 с. ISBN 978-5-9704-3706-3, стр. 212-217.</w:t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дефицитной структуре масложировых продуктов в рационе в неоптимальном количестве могут поступать:</w:t>
        <w:br/>
        <w:br/>
        <w:t>* Ретинол (сливочное масло)</w:t>
        <w:br/>
        <w:br/>
        <w:t>Королев А.А. Гигиена питания. Руководство для врачей. - ГЭОТАР-Медиа, 2016. - 624 с. ISBN 978-5-9704-3706-3, стр. 218-227.</w:t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дефицитной структуре масложировых продуктов в рационе в неоптимальном количестве могут поступать:</w:t>
        <w:br/>
        <w:br/>
        <w:t>* Короткоцепочечные жирные кислоты (сливочное масло)</w:t>
        <w:br/>
        <w:br/>
        <w:t>Королев А.А. Гигиена питания. Руководство для врачей. - ГЭОТАР-Медиа, 2016. - 624 с. ISBN 978-5-9704-3706-3, стр. 218-227.</w:t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При дефицитной структуре масложировых продуктов в рационе в неоптимальном количестве могут поступать:</w:t>
        <w:br/>
        <w:br/>
        <w:t>* Фитостерины (растительное масло)</w:t>
        <w:br/>
        <w:br/>
        <w:t>Королев А.А. Гигиена питания. Руководство для врачей. - ГЭОТАР-Медиа, 2016. - 624 с. ISBN 978-5-9704-3706-3, стр. 212-217.</w:t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16. Дополнительная информация</w:t>
      </w:r>
    </w:p>
    <w:p>
      <w:pPr>
        <w:spacing w:after="58"/>
      </w:pPr>
      <w:r>
        <w:rPr>
          <w:b w:val="0"/>
          <w:i w:val="0"/>
        </w:rPr>
        <w:t>При оценке пищевого статуса у 50% учащихся были установлены следующие симптомы микронутриентного дисбаланса:</w:t>
      </w:r>
    </w:p>
    <w:p>
      <w:pPr>
        <w:spacing w:after="58"/>
      </w:pPr>
      <w:r>
        <w:rPr>
          <w:b w:val="0"/>
          <w:i w:val="0"/>
        </w:rPr>
        <w:t>* Кровь при чистке зубов.</w:t>
      </w:r>
    </w:p>
    <w:p>
      <w:pPr>
        <w:spacing w:after="58"/>
      </w:pPr>
      <w:r>
        <w:rPr>
          <w:b w:val="0"/>
          <w:i w:val="0"/>
        </w:rPr>
        <w:t>* Увеличение времени темновой адаптации.</w:t>
      </w:r>
    </w:p>
    <w:p>
      <w:pPr>
        <w:spacing w:after="58"/>
      </w:pPr>
      <w:r>
        <w:rPr>
          <w:b w:val="0"/>
          <w:i w:val="0"/>
        </w:rPr>
        <w:t>* Фолликулярный гиперкератоз на разгибательных поверхностях суставов.</w:t>
      </w:r>
    </w:p>
    <w:p>
      <w:pPr>
        <w:spacing w:after="58"/>
      </w:pPr>
      <w:r>
        <w:rPr>
          <w:b w:val="0"/>
          <w:i w:val="0"/>
        </w:rPr>
        <w:t>* Сухость кожных покровов тела и конечностей.</w:t>
      </w:r>
    </w:p>
    <w:p>
      <w:pPr>
        <w:spacing w:after="58"/>
      </w:pPr>
      <w:r>
        <w:rPr>
          <w:b w:val="0"/>
          <w:i w:val="0"/>
        </w:rPr>
        <w:t>* Себорея волосистой части головы и лица.</w:t>
      </w:r>
    </w:p>
    <w:p>
      <w:pPr>
        <w:spacing w:after="58"/>
      </w:pPr>
      <w:r>
        <w:rPr>
          <w:b w:val="0"/>
          <w:i w:val="0"/>
        </w:rPr>
        <w:t>* Гипертрофия сосочков языка.</w:t>
      </w:r>
    </w:p>
    <w:p>
      <w:pPr>
        <w:spacing w:after="58"/>
      </w:pPr>
      <w:r>
        <w:rPr>
          <w:b w:val="0"/>
          <w:i w:val="0"/>
        </w:rPr>
        <w:t>* Ангулярный стоматит.</w:t>
      </w:r>
    </w:p>
    <w:p>
      <w:pPr>
        <w:pStyle w:val="Heading2"/>
      </w:pPr>
      <w:r>
        <w:t>2. Разработка мероприятий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Для минимизации указанных симптомов следует включить в рацион в оптимальных количествах продукты ежедневного выбора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свежие овощи и фрукты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рыбу и морепродукты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растительное масло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хлеб из муки грубого помола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молоко и жидкие молочные продукты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сливочное масло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свежие овощи и фрукты; хлеб из муки грубого помола; молоко и жидкие молочные продукты; сливочное масло</w:t>
      </w:r>
    </w:p>
    <w:p>
      <w:pPr>
        <w:ind w:left="504"/>
      </w:pPr>
      <w:r>
        <w:rPr>
          <w:b w:val="0"/>
          <w:i/>
        </w:rPr>
        <w:t>Для минимизации указанных симптомов следует включить в рацион в оптимальных количествах продукты ежедневного выбора:</w:t>
        <w:br/>
        <w:br/>
        <w:t>* Свежие овощи и фрукты (кровь при чистке зубов, фолликулярный гиперкератоз, себорея).</w:t>
        <w:br/>
        <w:br/>
        <w:t>Королев А.А. Гигиена питания. Руководство для врачей. - ГЭОТАР-Медиа, 2016. - 624 с. ISBN 978-5-9704-3706-3, стр. 402-418.</w:t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минимизации указанных симптомов следует включить в рацион в оптимальных количествах продукты ежедневного выбора:</w:t>
        <w:br/>
        <w:br/>
        <w:t>* Хлеб из муки грубого помола (ангулярный стоматит, гипертрофия сосочков языка)</w:t>
        <w:br/>
        <w:br/>
        <w:t>Королев А.А. Гигиена питания. Руководство для врачей. - ГЭОТАР-Медиа, 2016. - 624 с. ISBN 978-5-9704-3706-3, стр. 402-418.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минимизации указанных симптомов следует включить в рацион в оптимальных количествах продукты ежедневного выбора:</w:t>
        <w:br/>
        <w:br/>
        <w:t>* Молоко и жидкие молочные продукты (время темновой адаптации, фолликулярный гиперкератоз, сухость кожи)</w:t>
        <w:br/>
        <w:br/>
        <w:t>Королев А.А. Гигиена питания. Руководство для врачей. - ГЭОТАР-Медиа, 2016. - 624 с. ISBN 978-5-9704-3706-3, стр. 402-418.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минимизации указанных симптомов следует включить в рацион в оптимальных количествах продукты ежедневного выбора:</w:t>
        <w:br/>
        <w:br/>
        <w:t>* Сливочное масло (время темновой адаптации, фолликулярный гиперкератоз, сухость кожи)</w:t>
        <w:br/>
        <w:br/>
        <w:t>Королев А.А. Гигиена питания. Руководство для врачей. - ГЭОТАР-Медиа, 2016. - 624 с. ISBN 978-5-9704-3706-3, стр. 402-418.</w:t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18. Дополнительная информация</w:t>
      </w:r>
    </w:p>
    <w:p>
      <w:pPr>
        <w:spacing w:after="58"/>
      </w:pPr>
      <w:r>
        <w:rPr>
          <w:b w:val="0"/>
          <w:i w:val="0"/>
        </w:rPr>
        <w:t>При расширенном лабораторном исследовании были получены следующие значения биомаркеров пищевого статуса:</w:t>
      </w:r>
    </w:p>
    <w:p>
      <w:pPr>
        <w:spacing w:after="58"/>
      </w:pPr>
      <w:r>
        <w:rPr>
          <w:b w:val="0"/>
          <w:i w:val="0"/>
        </w:rPr>
        <w:t>* Повышенное содержание гликозилированного гемоглобина А1с.</w:t>
      </w:r>
    </w:p>
    <w:p>
      <w:pPr>
        <w:spacing w:after="58"/>
      </w:pPr>
      <w:r>
        <w:rPr>
          <w:b w:val="0"/>
          <w:i w:val="0"/>
        </w:rPr>
        <w:t>* Дислипопротеинемия (высокие концентрации липопротеидов низкой плотности при относительно низкой концентрации липопротеидов высокой плотности).</w:t>
      </w:r>
    </w:p>
    <w:p>
      <w:pPr>
        <w:spacing w:after="58"/>
      </w:pPr>
      <w:r>
        <w:rPr>
          <w:b w:val="0"/>
          <w:i w:val="0"/>
        </w:rPr>
        <w:t>* Дефицит йода по показателям йодурии.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Для нормализации указанных биомаркеров следует произвести оптимизацию рациона учащихся, а именно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уменьшить ежедневное употребление добавленного сахара и содержащих его продуктов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ежедневно включать в рацион оптимальное количество растительного масла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включать в рацион дважды в неделю блюда из рыбы (одно блюдо из морской, жирной рыбы)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использовать для приготовления блюд йодированную поваренную соль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ежедневно включать в рацион оптимальную порцию крупяных гарниров</w:t>
      </w:r>
    </w:p>
    <w:p>
      <w:pPr>
        <w:pStyle w:val="ListBullet"/>
      </w:pPr>
      <w:r>
        <w:rPr>
          <w:b/>
        </w:rPr>
        <w:t xml:space="preserve">6. </w:t>
      </w:r>
      <w:r>
        <w:rPr>
          <w:b/>
          <w:i w:val="0"/>
          <w:color w:val="0F766E"/>
          <w:highlight w:val="yellow"/>
        </w:rPr>
        <w:t>минимизировать включение в рацион продукции, содержащей транс-изомеры жирных кислот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уменьшить ежедневное употребление добавленного сахара и содержащих его продуктов; ежедневно включать в рацион оптимальное количество растительного масла; включать в рацион дважды в неделю блюда из рыбы (одно блюдо из морской, жирной рыбы); использовать для приготовления блюд йодированную поваренную соль; минимизировать включение в рацион продукции, содержащей транс-изомеры жирных кислот</w:t>
      </w:r>
    </w:p>
    <w:p>
      <w:pPr>
        <w:ind w:left="504"/>
      </w:pPr>
      <w:r>
        <w:rPr>
          <w:b w:val="0"/>
          <w:i/>
        </w:rPr>
        <w:t>Для нормализации указанных биомаркеров следует произвести оптимизацию рациона учащихся, а именно:</w:t>
        <w:br/>
        <w:br/>
        <w:t>* Уменьшить ежедневное употребление добавленного сахара и содержащих его продуктов (гликозилированный гемоглобин)</w:t>
        <w:br/>
        <w:br/>
        <w:t>Королев А.А. Гигиена питания. Руководство для врачей. - ГЭОТАР-Медиа, 2016. - 624 с. ISBN 978-5-9704-3706-3, стр. 270-293.</w:t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нормализации указанных биомаркеров следует произвести оптимизацию рациона учащихся, а именно:</w:t>
        <w:br/>
        <w:br/>
        <w:t>* Ежедневно включать в рацион оптимальное количество растительного масла (дислипопротеинемия)</w:t>
        <w:br/>
        <w:br/>
        <w:t>Королев А.А. Гигиена питания. Руководство для врачей. - ГЭОТАР-Медиа, 2016. - 624 с. ISBN 978-5-9704-3706-3, стр. 270-293.</w:t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нормализации указанных биомаркеров следует произвести оптимизацию рациона учащихся, а именно:</w:t>
        <w:br/>
        <w:br/>
        <w:t>* Включать в рацион дважды в неделю блюда из рыбы (одно блюдо из морской, жирной рыбы) (дислипопротеинемия, йодурия)</w:t>
        <w:br/>
        <w:br/>
        <w:t>Королев А.А. Гигиена питания. Руководство для врачей. - ГЭОТАР-Медиа, 2016. - 624 с. ISBN 978-5-9704-3706-3, стр. 270-293.</w:t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нормализации указанных биомаркеров следует произвести оптимизацию рациона учащихся, а именно:</w:t>
        <w:br/>
        <w:br/>
        <w:t>* Использовать для приготовления блюд йодированную поваренную соль (йодурия)</w:t>
        <w:br/>
        <w:br/>
        <w:t>Королев А.А. Гигиена питания. Руководство для врачей. - ГЭОТАР-Медиа, 2016. - 624 с. ISBN 978-5-9704-3706-3, стр. 270-293.</w:t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нормализации указанных биомаркеров следует произвести оптимизацию рациона учащихся, а именно:</w:t>
        <w:br/>
        <w:br/>
        <w:t>* Минимизировать включение в рацион продукции, содержащей транс-изомеры жирных кислот (дислипопротеинемия)</w:t>
        <w:br/>
        <w:br/>
        <w:t>Королев А.А. Гигиена питания. Руководство для врачей. - ГЭОТАР-Медиа, 2016. - 624 с. ISBN 978-5-9704-3706-3, стр. 270-293.</w:t>
        <w:br/>
        <w:br/>
      </w:r>
      <w:hyperlink r:id="rId26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20. Дополнительная информация</w:t>
      </w:r>
    </w:p>
    <w:p>
      <w:pPr>
        <w:spacing w:after="58"/>
      </w:pPr>
      <w:r>
        <w:rPr>
          <w:b w:val="0"/>
          <w:i w:val="0"/>
        </w:rPr>
        <w:t>При расширенном лабораторном исследовании у 60% учащихся было установлено снижение содержания в сыворотке крови ферритина и трасферрина и у 10% отмечены цилиарная инъекция и дисфагия.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Для нормализации указанных биомаркеров следует произвести оптимизацию рациона учащихся, а именно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проводить ежедневную С-витаминизацию третьих блюд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включать в рацион блюда из субпродуктов вместо блюд из мяса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включать в рацион оптимальные порции блюд из мяса нежирных сортов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включать в рацион гарниры из гречки и пшена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включать в рацион блюда с чечевицей и фасолью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проводить ежедневную А-витаминизацию заправок для салатов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проводить ежедневную С-витаминизацию третьих блюд; включать в рацион оптимальные порции блюд из мяса нежирных сортов; включать в рацион гарниры из гречки и пшена; включать в рацион блюда с чечевицей и фасолью</w:t>
      </w:r>
    </w:p>
    <w:p>
      <w:pPr>
        <w:ind w:left="504"/>
      </w:pPr>
      <w:r>
        <w:rPr>
          <w:b w:val="0"/>
          <w:i/>
        </w:rPr>
        <w:t>Для нормализации указанных биомаркеров следует произвести оптимизацию рациона учащихся, а именно:</w:t>
        <w:br/>
        <w:br/>
        <w:t>* Проводить ежедневную С-витаминизацию третьих блюд (повышение биодоступности негемового железа)</w:t>
        <w:br/>
        <w:br/>
        <w:t>Королев А.А. Гигиена питания. Руководство для врачей. - ГЭОТАР-Медиа, 2016. - 624 с. ISBN 978-5-9704-3706-3, стр. 270-293.</w:t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нормализации указанных биомаркеров следует произвести оптимизацию рациона учащихся, а именно:</w:t>
        <w:br/>
        <w:br/>
        <w:t>* Включать в рацион оптимальные порции блюд из мяса нежирных сортов (железо)</w:t>
        <w:br/>
        <w:br/>
        <w:t>Королев А.А. Гигиена питания. Руководство для врачей. - ГЭОТАР-Медиа, 2016. - 624 с. ISBN 978-5-9704-3706-3, стр. 270-293.</w:t>
        <w:br/>
        <w:br/>
      </w:r>
      <w:hyperlink r:id="rId28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нормализации указанных биомаркеров следует произвести оптимизацию рациона учащихся, а именно:</w:t>
        <w:br/>
        <w:br/>
        <w:t>* Включать в рацион гарниры из гречки и пшена (негемовое железо)</w:t>
        <w:br/>
        <w:br/>
        <w:t>Королев А.А. Гигиена питания. Руководство для врачей. - ГЭОТАР-Медиа, 2016. - 624 с. ISBN 978-5-9704-3706, стр. 270-293.</w:t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Для нормализации указанных биомаркеров следует произвести оптимизацию рациона учащихся, а именно:</w:t>
        <w:br/>
        <w:br/>
        <w:t>* Включать в рацион блюда с чечевицей и фасолью (негемовое железо)</w:t>
        <w:br/>
        <w:br/>
        <w:t>Королев А.А. Гигиена питания. Руководство для врачей. - ГЭОТАР-Медиа, 2016. - 624 с. ISBN 978-5-9704-3706-3, стр. 270-293.</w:t>
        <w:br/>
        <w:br/>
      </w:r>
      <w:hyperlink r:id="rId27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ISBN9785970437063/?anchor=paragraph_0n1ill#paragraph_0n1ill" TargetMode="External"/><Relationship Id="rId10" Type="http://schemas.openxmlformats.org/officeDocument/2006/relationships/hyperlink" Target="https://library.mededtech.ru/rest/documents/ISBN9785970437063/?anchor=paragraph_v5h75r#paragraph_v5h75r" TargetMode="External"/><Relationship Id="rId11" Type="http://schemas.openxmlformats.org/officeDocument/2006/relationships/hyperlink" Target="https://library.mededtech.ru/rest/documents/ISBN9785970437063/?anchor=paragraph_ajo3ft#paragraph_ajo3ft" TargetMode="External"/><Relationship Id="rId12" Type="http://schemas.openxmlformats.org/officeDocument/2006/relationships/hyperlink" Target="https://library.mededtech.ru/rest/documents/ISBN9785970437063/?anchor=paragraph_an6gcj#paragraph_an6gcj" TargetMode="External"/><Relationship Id="rId13" Type="http://schemas.openxmlformats.org/officeDocument/2006/relationships/hyperlink" Target="https://library.mededtech.ru/rest/documents/ISBN9785970437063/?anchor=paragraph_5phuh3#paragraph_5phuh3" TargetMode="External"/><Relationship Id="rId14" Type="http://schemas.openxmlformats.org/officeDocument/2006/relationships/hyperlink" Target="https://library.mededtech.ru/rest/documents/ISBN9785970437063/?anchor=paragraph_160p75#paragraph_160p75" TargetMode="External"/><Relationship Id="rId15" Type="http://schemas.openxmlformats.org/officeDocument/2006/relationships/hyperlink" Target="https://library.mededtech.ru/rest/documents/ISBN9785970437063/?anchor=paragraph_epk2fm#paragraph_epk2fm" TargetMode="External"/><Relationship Id="rId16" Type="http://schemas.openxmlformats.org/officeDocument/2006/relationships/hyperlink" Target="https://library.mededtech.ru/rest/documents/ISBN9785970437063/?anchor=paragraph_47s5ef#paragraph_47s5ef" TargetMode="External"/><Relationship Id="rId17" Type="http://schemas.openxmlformats.org/officeDocument/2006/relationships/hyperlink" Target="https://library.mededtech.ru/rest/documents/ISBN9785970437063/?anchor=paragraph_ng5bnj#paragraph_ng5bnj" TargetMode="External"/><Relationship Id="rId18" Type="http://schemas.openxmlformats.org/officeDocument/2006/relationships/hyperlink" Target="https://library.mededtech.ru/rest/documents/ISBN9785970437063/?anchor=paragraph_va6r0l#paragraph_va6r0l" TargetMode="External"/><Relationship Id="rId19" Type="http://schemas.openxmlformats.org/officeDocument/2006/relationships/hyperlink" Target="https://library.mededtech.ru/rest/documents/ISBN9785970437063/?anchor=paragraph_445av7#paragraph_445av7" TargetMode="External"/><Relationship Id="rId20" Type="http://schemas.openxmlformats.org/officeDocument/2006/relationships/hyperlink" Target="https://library.mededtech.ru/rest/documents/ISBN9785970437063/?anchor=paragraph_3ffqat#paragraph_3ffqat" TargetMode="External"/><Relationship Id="rId21" Type="http://schemas.openxmlformats.org/officeDocument/2006/relationships/hyperlink" Target="https://library.mededtech.ru/rest/documents/ISBN9785970437063/?anchor=paragraph_5t4u7j#paragraph_5t4u7j" TargetMode="External"/><Relationship Id="rId22" Type="http://schemas.openxmlformats.org/officeDocument/2006/relationships/hyperlink" Target="https://library.mededtech.ru/rest/documents/ISBN9785970437063/?anchor=paragraph_q3s59i#paragraph_q3s59i" TargetMode="External"/><Relationship Id="rId23" Type="http://schemas.openxmlformats.org/officeDocument/2006/relationships/hyperlink" Target="https://library.mededtech.ru/rest/documents/ISBN9785970437063/?anchor=paragraph_489sg2#paragraph_489sg2" TargetMode="External"/><Relationship Id="rId24" Type="http://schemas.openxmlformats.org/officeDocument/2006/relationships/hyperlink" Target="https://library.mededtech.ru/rest/documents/ISBN9785970437063/?anchor=paragraph_gq02rl#paragraph_gq02rl" TargetMode="External"/><Relationship Id="rId25" Type="http://schemas.openxmlformats.org/officeDocument/2006/relationships/hyperlink" Target="https://library.mededtech.ru/rest/documents/ISBN9785970437063/?anchor=paragraph_2g8dca#paragraph_2g8dca" TargetMode="External"/><Relationship Id="rId26" Type="http://schemas.openxmlformats.org/officeDocument/2006/relationships/hyperlink" Target="https://library.mededtech.ru/rest/documents/ISBN9785970437063/?anchor=paragraph_ra5kie#paragraph_ra5kie" TargetMode="External"/><Relationship Id="rId27" Type="http://schemas.openxmlformats.org/officeDocument/2006/relationships/hyperlink" Target="https://library.mededtech.ru/rest/documents/ISBN9785970437063/?anchor=paragraph_j8d41c#paragraph_j8d41c" TargetMode="External"/><Relationship Id="rId28" Type="http://schemas.openxmlformats.org/officeDocument/2006/relationships/hyperlink" Target="https://library.mededtech.ru/rest/documents/ISBN9785970437063/?anchor=paragraph_u859vf#paragraph_u859v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